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6689765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1663312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2824968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5828791" name="6ddfd9f0-cadf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4278341" name="446b65e0-d41b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3671518" name="446b65e0-d41b-11f0-b5eb-79c6a036311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7804728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461035" name="24624c40-d41c-11f0-b5eb-79c6a036311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8933001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9476422" name="3c8d477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3592439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793281" name="4aea579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2341921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159894" name="76f0a2e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2418707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1316143" name="faea6210-d41d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8376477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374443" name="80d5fba0-d41e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4423479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5081561" name="fe5becb0-d41e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4000439" name="6513173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99735" name="65131730-d41f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6495315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935883" name="929924b0-d41f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Wohnzimner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4136713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674542" name="3010a860-d422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3108632" name="18428520-d420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851667" name="18428520-d420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85855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24334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2798111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274233" name="598e25f0-d422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8533543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4528648" name="79d73950-d422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3927721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765469" name="8e3f1200-d422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649477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658191" name="a22f22a0-d422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2661377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918443" name="205d3a90-d423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9262467" name="8982f41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802172" name="8982f410-d423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Ambau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8739198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1301116" name="f0fafd90-d423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5249894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5680860" name="300c29a0-d424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198245" name="43cce9a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365836" name="43cce9a0-d4e4-11f0-a704-cdcbba37220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5711899" name="55dc0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0021078" name="55dc0540-d4e4-11f0-a704-cdcbba37220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selber entsorgt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